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63528193" name="019dba27-cccd-71b9-971d-9ad2651d4c1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9764829" name="019dba27-cccd-71b9-971d-9ad2651d4c1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97456517" name="019dba2c-311b-7ad9-9723-da10f09a9d4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2424946" name="019dba2c-311b-7ad9-9723-da10f09a9d4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88823094" name="019dba38-c4f9-730e-abe0-e111c405802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0917631" name="019dba38-c4f9-730e-abe0-e111c405802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02153175" name="019dba2b-46c2-73c6-aef3-dc11b2f3db1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3857555" name="019dba2b-46c2-73c6-aef3-dc11b2f3db1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/ Küche </w:t>
            </w:r>
          </w:p>
          <w:p>
            <w:pPr>
              <w:spacing w:before="0" w:after="0" w:line="240" w:lineRule="auto"/>
            </w:pPr>
            <w:r>
              <w:t>OG-EG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27431295" name="019dba2d-31cb-75bb-9c75-8abf622efad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5656188" name="019dba2d-31cb-75bb-9c75-8abf622efad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Eingang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31375936" name="019dba35-2e5e-73af-923f-641f5f47a4d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1572072" name="019dba35-2e5e-73af-923f-641f5f47a4d4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16020710" name="019dba2b-e9e5-735a-8649-b8abeb658dc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4251886" name="019dba2b-e9e5-735a-8649-b8abeb658dc9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An der Specki 24, 8053 Zürich</w:t>
          </w:r>
        </w:p>
        <w:p>
          <w:pPr>
            <w:spacing w:before="0" w:after="0"/>
          </w:pPr>
          <w:r>
            <w:t>DN 853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footer.xml" Type="http://schemas.openxmlformats.org/officeDocument/2006/relationships/footer" Id="rId11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